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C489A" w14:textId="77777777" w:rsidR="00AE22B6" w:rsidRPr="00AD0817" w:rsidRDefault="00AE22B6" w:rsidP="00FD5C5F">
      <w:pPr>
        <w:spacing w:after="120" w:line="240" w:lineRule="auto"/>
        <w:rPr>
          <w:b/>
          <w:sz w:val="28"/>
          <w:lang w:val="cs-CZ"/>
        </w:rPr>
      </w:pPr>
    </w:p>
    <w:p w14:paraId="4F79FFE8" w14:textId="77777777" w:rsidR="008F4B50" w:rsidRPr="00AD0817" w:rsidRDefault="008F4B50" w:rsidP="00FD5C5F">
      <w:pPr>
        <w:spacing w:after="120" w:line="240" w:lineRule="auto"/>
        <w:rPr>
          <w:b/>
          <w:sz w:val="28"/>
          <w:lang w:val="cs-CZ"/>
        </w:rPr>
      </w:pPr>
    </w:p>
    <w:p w14:paraId="165B3775" w14:textId="08AAF80D" w:rsidR="00AE22B6" w:rsidRPr="002D11D3" w:rsidRDefault="00AE22B6" w:rsidP="00FD5C5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Projektová žádost v rámci výzvy</w:t>
      </w: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 xml:space="preserve"> Návratové granty UNI </w:t>
      </w:r>
      <w:r w:rsidRPr="002D11D3">
        <w:rPr>
          <w:rFonts w:ascii="Times New Roman" w:hAnsi="Times New Roman" w:cs="Times New Roman"/>
          <w:sz w:val="24"/>
          <w:szCs w:val="24"/>
          <w:lang w:val="cs-CZ"/>
        </w:rPr>
        <w:t>podávaného v rámci projektu “</w:t>
      </w:r>
      <w:r w:rsidRPr="002D11D3">
        <w:rPr>
          <w:rFonts w:ascii="Times New Roman" w:hAnsi="Times New Roman" w:cs="Times New Roman"/>
          <w:i/>
          <w:sz w:val="24"/>
          <w:szCs w:val="24"/>
          <w:lang w:val="cs-CZ"/>
        </w:rPr>
        <w:t>Podpora pro zvýšení profesního uplatnění výzkumných pracovníků s vysokým potenciálem po</w:t>
      </w:r>
      <w:r w:rsidR="00AD0817" w:rsidRPr="002D11D3">
        <w:rPr>
          <w:rFonts w:ascii="Times New Roman" w:hAnsi="Times New Roman" w:cs="Times New Roman"/>
          <w:i/>
          <w:sz w:val="24"/>
          <w:szCs w:val="24"/>
          <w:lang w:val="cs-CZ"/>
        </w:rPr>
        <w:t> </w:t>
      </w:r>
      <w:r w:rsidRPr="002D11D3">
        <w:rPr>
          <w:rFonts w:ascii="Times New Roman" w:hAnsi="Times New Roman" w:cs="Times New Roman"/>
          <w:i/>
          <w:sz w:val="24"/>
          <w:szCs w:val="24"/>
          <w:lang w:val="cs-CZ"/>
        </w:rPr>
        <w:t>kariérní přestávce</w:t>
      </w:r>
      <w:r w:rsidRPr="002D11D3">
        <w:rPr>
          <w:rFonts w:ascii="Times New Roman" w:hAnsi="Times New Roman" w:cs="Times New Roman"/>
          <w:sz w:val="24"/>
          <w:szCs w:val="24"/>
          <w:lang w:val="cs-CZ"/>
        </w:rPr>
        <w:t>” (</w:t>
      </w:r>
      <w:proofErr w:type="spellStart"/>
      <w:r w:rsidRPr="002D11D3">
        <w:rPr>
          <w:rFonts w:ascii="Times New Roman" w:hAnsi="Times New Roman" w:cs="Times New Roman"/>
          <w:sz w:val="24"/>
          <w:szCs w:val="24"/>
          <w:lang w:val="cs-CZ"/>
        </w:rPr>
        <w:t>reg</w:t>
      </w:r>
      <w:proofErr w:type="spellEnd"/>
      <w:r w:rsidRPr="002D11D3">
        <w:rPr>
          <w:rFonts w:ascii="Times New Roman" w:hAnsi="Times New Roman" w:cs="Times New Roman"/>
          <w:sz w:val="24"/>
          <w:szCs w:val="24"/>
          <w:lang w:val="cs-CZ"/>
        </w:rPr>
        <w:t>. č. CZ.02.01.01/00/24_037/0013848) spadajícího pod</w:t>
      </w:r>
      <w:r w:rsidR="00AD0817" w:rsidRPr="002D11D3">
        <w:rPr>
          <w:rFonts w:ascii="Times New Roman" w:hAnsi="Times New Roman" w:cs="Times New Roman"/>
          <w:sz w:val="24"/>
          <w:szCs w:val="24"/>
          <w:lang w:val="cs-CZ"/>
        </w:rPr>
        <w:t> </w:t>
      </w:r>
      <w:r w:rsidRPr="002D11D3">
        <w:rPr>
          <w:rFonts w:ascii="Times New Roman" w:hAnsi="Times New Roman" w:cs="Times New Roman"/>
          <w:sz w:val="24"/>
          <w:szCs w:val="24"/>
          <w:lang w:val="cs-CZ"/>
        </w:rPr>
        <w:t>Operační program Jan Amos Komenský.</w:t>
      </w:r>
    </w:p>
    <w:p w14:paraId="446B449E" w14:textId="77777777" w:rsidR="008F4B50" w:rsidRPr="002D11D3" w:rsidRDefault="008F4B50" w:rsidP="00FD5C5F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cs-CZ"/>
        </w:rPr>
      </w:pPr>
    </w:p>
    <w:p w14:paraId="62343551" w14:textId="77777777" w:rsidR="00A003BA" w:rsidRPr="002D11D3" w:rsidRDefault="00570F7D" w:rsidP="00FD5C5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Název projektu</w:t>
      </w:r>
    </w:p>
    <w:p w14:paraId="07EE4F0D" w14:textId="77777777" w:rsidR="00AE22B6" w:rsidRPr="002D11D3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3550D0B7" w14:textId="28C9E427" w:rsidR="002D11D3" w:rsidRPr="002D11D3" w:rsidRDefault="001F1CCC" w:rsidP="002D11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sz w:val="24"/>
          <w:szCs w:val="24"/>
          <w:lang w:val="cs-CZ"/>
        </w:rPr>
        <w:t>Identifikace n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avrhovatel</w:t>
      </w:r>
      <w:r>
        <w:rPr>
          <w:rFonts w:ascii="Times New Roman" w:hAnsi="Times New Roman" w:cs="Times New Roman"/>
          <w:b/>
          <w:sz w:val="24"/>
          <w:szCs w:val="24"/>
          <w:lang w:val="cs-CZ"/>
        </w:rPr>
        <w:t>e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 xml:space="preserve"> návratového grantu</w:t>
      </w:r>
      <w:r>
        <w:rPr>
          <w:rFonts w:ascii="Times New Roman" w:hAnsi="Times New Roman" w:cs="Times New Roman"/>
          <w:b/>
          <w:sz w:val="24"/>
          <w:szCs w:val="24"/>
          <w:lang w:val="cs-CZ"/>
        </w:rPr>
        <w:t xml:space="preserve"> včetně jeho FTE zapojení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5359C113" w14:textId="7B752C48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cs-CZ"/>
        </w:rPr>
      </w:pPr>
    </w:p>
    <w:p w14:paraId="5C5B6B68" w14:textId="36F0EA50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Anotace projektu</w:t>
      </w:r>
      <w:r w:rsidR="00AE22B6" w:rsidRPr="002D11D3">
        <w:rPr>
          <w:rFonts w:ascii="Times New Roman" w:hAnsi="Times New Roman" w:cs="Times New Roman"/>
          <w:b/>
          <w:sz w:val="24"/>
          <w:szCs w:val="24"/>
          <w:lang w:val="cs-CZ"/>
        </w:rPr>
        <w:t>: (max. 1000 znaků)</w:t>
      </w:r>
    </w:p>
    <w:p w14:paraId="3A344BC6" w14:textId="77777777" w:rsidR="00AE22B6" w:rsidRPr="002D11D3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Max. 1000 znaků</w:t>
      </w:r>
    </w:p>
    <w:p w14:paraId="034BC05A" w14:textId="77777777" w:rsidR="00AE22B6" w:rsidRPr="002D11D3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0C1EF2DF" w14:textId="77777777" w:rsidR="00AE22B6" w:rsidRPr="002D11D3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Zařazení do výzkumného směru v rámci Centra polymerních systémů</w:t>
      </w:r>
    </w:p>
    <w:p w14:paraId="071119C7" w14:textId="77777777" w:rsidR="00D73243" w:rsidRPr="002D11D3" w:rsidRDefault="00D7324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402A967A" w14:textId="77777777" w:rsidR="00AE22B6" w:rsidRPr="002D11D3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3CDBB015" w14:textId="77777777" w:rsidR="00AE22B6" w:rsidRPr="002D11D3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br w:type="page"/>
      </w:r>
    </w:p>
    <w:p w14:paraId="52FEEB0C" w14:textId="77777777" w:rsidR="00AE22B6" w:rsidRPr="002D11D3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188C07E6" w14:textId="3EF74C04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Popis projektu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1C5907F3" w14:textId="452FE810" w:rsidR="00D73243" w:rsidRPr="002D11D3" w:rsidRDefault="00D7324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</w:t>
      </w:r>
      <w:r w:rsidR="002D11D3" w:rsidRPr="002D11D3">
        <w:rPr>
          <w:rFonts w:ascii="Times New Roman" w:hAnsi="Times New Roman" w:cs="Times New Roman"/>
          <w:sz w:val="24"/>
          <w:szCs w:val="24"/>
          <w:lang w:val="cs-CZ"/>
        </w:rPr>
        <w:t xml:space="preserve"> včetně relevantní literatury…</w:t>
      </w:r>
    </w:p>
    <w:p w14:paraId="22A480D4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cs-CZ"/>
        </w:rPr>
      </w:pPr>
    </w:p>
    <w:p w14:paraId="5D8F2CFB" w14:textId="1BEF11E5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Popis cílů projektu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58BD74E5" w14:textId="77777777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152AE6BE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cs-CZ"/>
        </w:rPr>
      </w:pPr>
    </w:p>
    <w:p w14:paraId="14D9A1DB" w14:textId="29E2BACD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Popis odborného řešitelského týmu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7C22FFEF" w14:textId="7A2511A7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7B2322EF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65C1688F" w14:textId="2884A750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Údaje o členech</w:t>
      </w:r>
      <w:r w:rsidR="00330665">
        <w:rPr>
          <w:rFonts w:ascii="Times New Roman" w:hAnsi="Times New Roman" w:cs="Times New Roman"/>
          <w:b/>
          <w:sz w:val="24"/>
          <w:szCs w:val="24"/>
          <w:lang w:val="cs-CZ"/>
        </w:rPr>
        <w:t xml:space="preserve"> pomocného</w:t>
      </w: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 xml:space="preserve"> odborného týmu a jejich zapojení</w:t>
      </w:r>
      <w:r w:rsidR="001F1CCC">
        <w:rPr>
          <w:rFonts w:ascii="Times New Roman" w:hAnsi="Times New Roman" w:cs="Times New Roman"/>
          <w:b/>
          <w:sz w:val="24"/>
          <w:szCs w:val="24"/>
          <w:lang w:val="cs-CZ"/>
        </w:rPr>
        <w:t xml:space="preserve"> (včetně FTE)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47D53627" w14:textId="35FE4E9F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781AF2E3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598B47D7" w14:textId="3CE4F975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Identifikace mentora (jméno a FTE)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4F4FDC7F" w14:textId="3742D53F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19FBA044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45CAC25D" w14:textId="65400407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Plánované aktivity a metody výzkumu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0E8F358A" w14:textId="63E76AA4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3FF2F736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2705BB1D" w14:textId="7A7F9731" w:rsidR="00A003BA" w:rsidRPr="002D11D3" w:rsidRDefault="00462CEA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sz w:val="24"/>
          <w:szCs w:val="24"/>
          <w:lang w:val="cs-CZ"/>
        </w:rPr>
        <w:t>Plánované v</w:t>
      </w:r>
      <w:r w:rsidR="00570F7D" w:rsidRPr="002D11D3">
        <w:rPr>
          <w:rFonts w:ascii="Times New Roman" w:hAnsi="Times New Roman" w:cs="Times New Roman"/>
          <w:b/>
          <w:sz w:val="24"/>
          <w:szCs w:val="24"/>
          <w:lang w:val="cs-CZ"/>
        </w:rPr>
        <w:t>ýsledky a výstupy aktivit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21E8020E" w14:textId="6AC48B83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112915C8" w14:textId="67A3D5ED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1352CDA0" w14:textId="5756E065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Plánovaná mobilita navrhovatele:</w:t>
      </w:r>
    </w:p>
    <w:p w14:paraId="6358F3A6" w14:textId="77777777" w:rsidR="002D11D3" w:rsidRPr="002D11D3" w:rsidRDefault="002D11D3" w:rsidP="002D11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055096FA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5CA3A79B" w14:textId="7035506D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Časový harmonogram projektu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0D61BAF4" w14:textId="0B006ABC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</w:t>
      </w:r>
      <w:r w:rsidR="002D11D3" w:rsidRPr="002D11D3">
        <w:rPr>
          <w:rFonts w:ascii="Times New Roman" w:hAnsi="Times New Roman" w:cs="Times New Roman"/>
          <w:sz w:val="24"/>
          <w:szCs w:val="24"/>
          <w:lang w:val="cs-CZ"/>
        </w:rPr>
        <w:t xml:space="preserve"> včetně </w:t>
      </w:r>
      <w:proofErr w:type="spellStart"/>
      <w:r w:rsidR="002D11D3" w:rsidRPr="002D11D3">
        <w:rPr>
          <w:rFonts w:ascii="Times New Roman" w:hAnsi="Times New Roman" w:cs="Times New Roman"/>
          <w:sz w:val="24"/>
          <w:szCs w:val="24"/>
          <w:lang w:val="cs-CZ"/>
        </w:rPr>
        <w:t>Ganttova</w:t>
      </w:r>
      <w:proofErr w:type="spellEnd"/>
      <w:r w:rsidR="002D11D3" w:rsidRPr="002D11D3">
        <w:rPr>
          <w:rFonts w:ascii="Times New Roman" w:hAnsi="Times New Roman" w:cs="Times New Roman"/>
          <w:sz w:val="24"/>
          <w:szCs w:val="24"/>
          <w:lang w:val="cs-CZ"/>
        </w:rPr>
        <w:t xml:space="preserve"> diagramu…</w:t>
      </w:r>
    </w:p>
    <w:p w14:paraId="741869E8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120C1C11" w14:textId="24215F12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Celková požadovaná částka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759D69ED" w14:textId="2F48ECFD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1BB86946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32F59A51" w14:textId="0CAB6139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lastRenderedPageBreak/>
        <w:t>Zdůvodnění rozpočtu</w:t>
      </w:r>
      <w:r w:rsidR="008F4B50" w:rsidRPr="002D11D3">
        <w:rPr>
          <w:rFonts w:ascii="Times New Roman" w:hAnsi="Times New Roman" w:cs="Times New Roman"/>
          <w:b/>
          <w:sz w:val="24"/>
          <w:szCs w:val="24"/>
          <w:lang w:val="cs-CZ"/>
        </w:rPr>
        <w:t xml:space="preserve"> projektu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132DDA96" w14:textId="25BD836D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7267BD84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61277911" w14:textId="10DE77C1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Soulad s Národní strategií RIS3</w:t>
      </w:r>
      <w:r w:rsidR="002D11D3" w:rsidRPr="002D11D3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</w:p>
    <w:p w14:paraId="425C7371" w14:textId="41A4D1E6" w:rsidR="00A003BA" w:rsidRPr="002D11D3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6B153387" w14:textId="3D134F8B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19F13116" w14:textId="77777777" w:rsidR="002D11D3" w:rsidRPr="002D11D3" w:rsidRDefault="002D11D3" w:rsidP="002D11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sz w:val="24"/>
          <w:szCs w:val="24"/>
          <w:lang w:val="cs-CZ"/>
        </w:rPr>
        <w:t>Genderová dimenze ve výzkumu:</w:t>
      </w:r>
    </w:p>
    <w:p w14:paraId="54F4C7BF" w14:textId="77777777" w:rsidR="002D11D3" w:rsidRPr="002D11D3" w:rsidRDefault="002D11D3" w:rsidP="002D11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28DF4F47" w14:textId="77777777" w:rsidR="002D11D3" w:rsidRPr="002D11D3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14:paraId="11D0E358" w14:textId="2766AD1E" w:rsidR="10A80F61" w:rsidRPr="002D11D3" w:rsidRDefault="10A80F61" w:rsidP="00FD5C5F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b/>
          <w:bCs/>
          <w:sz w:val="24"/>
          <w:szCs w:val="24"/>
          <w:lang w:val="cs-CZ"/>
        </w:rPr>
        <w:t>Uplatnění principů otevřené vědy</w:t>
      </w:r>
      <w:r w:rsidR="002D11D3" w:rsidRPr="002D11D3">
        <w:rPr>
          <w:rFonts w:ascii="Times New Roman" w:hAnsi="Times New Roman" w:cs="Times New Roman"/>
          <w:b/>
          <w:bCs/>
          <w:sz w:val="24"/>
          <w:szCs w:val="24"/>
          <w:lang w:val="cs-CZ"/>
        </w:rPr>
        <w:t>:</w:t>
      </w:r>
    </w:p>
    <w:p w14:paraId="487BC656" w14:textId="77777777" w:rsidR="10A80F61" w:rsidRPr="00AD0817" w:rsidRDefault="10A80F61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2D11D3">
        <w:rPr>
          <w:rFonts w:ascii="Times New Roman" w:hAnsi="Times New Roman" w:cs="Times New Roman"/>
          <w:sz w:val="24"/>
          <w:szCs w:val="24"/>
          <w:lang w:val="cs-CZ"/>
        </w:rPr>
        <w:t>Doplňte text...</w:t>
      </w:r>
    </w:p>
    <w:p w14:paraId="72819974" w14:textId="0D2CB90F" w:rsidR="5C588DF6" w:rsidRPr="00AD0817" w:rsidRDefault="5C588DF6" w:rsidP="00FD5C5F">
      <w:pPr>
        <w:spacing w:after="120" w:line="240" w:lineRule="auto"/>
        <w:rPr>
          <w:b/>
          <w:bCs/>
          <w:sz w:val="28"/>
          <w:szCs w:val="28"/>
          <w:lang w:val="cs-CZ"/>
        </w:rPr>
      </w:pPr>
    </w:p>
    <w:sectPr w:rsidR="5C588DF6" w:rsidRPr="00AD0817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84BBC" w14:textId="77777777" w:rsidR="000174BF" w:rsidRDefault="000174BF">
      <w:pPr>
        <w:spacing w:after="0" w:line="240" w:lineRule="auto"/>
      </w:pPr>
      <w:r>
        <w:separator/>
      </w:r>
    </w:p>
  </w:endnote>
  <w:endnote w:type="continuationSeparator" w:id="0">
    <w:p w14:paraId="34B7BCC0" w14:textId="77777777" w:rsidR="000174BF" w:rsidRDefault="00017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327F8" w14:textId="77777777" w:rsidR="00D469DA" w:rsidRDefault="00D469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BC13" w14:textId="35ACED4E" w:rsidR="00A003BA" w:rsidRPr="00D469DA" w:rsidRDefault="00A003BA" w:rsidP="00D469D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63E3" w14:textId="77777777" w:rsidR="00D469DA" w:rsidRDefault="00D469D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56064" w14:textId="77777777" w:rsidR="000174BF" w:rsidRDefault="000174BF">
      <w:pPr>
        <w:spacing w:after="0" w:line="240" w:lineRule="auto"/>
      </w:pPr>
      <w:r>
        <w:separator/>
      </w:r>
    </w:p>
  </w:footnote>
  <w:footnote w:type="continuationSeparator" w:id="0">
    <w:p w14:paraId="787E18A4" w14:textId="77777777" w:rsidR="000174BF" w:rsidRDefault="00017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9767" w14:textId="77777777" w:rsidR="00D469DA" w:rsidRDefault="00D469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77B6" w14:textId="77777777" w:rsidR="00DB5FD6" w:rsidRDefault="00DB5FD6" w:rsidP="00AE22B6">
    <w:pPr>
      <w:pStyle w:val="Zhlav"/>
    </w:pPr>
  </w:p>
  <w:p w14:paraId="69579E08" w14:textId="35604E9C" w:rsidR="00A003BA" w:rsidRPr="00AE22B6" w:rsidRDefault="00AE22B6" w:rsidP="00AE22B6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6C8A56" wp14:editId="3F72E24C">
          <wp:simplePos x="0" y="0"/>
          <wp:positionH relativeFrom="margin">
            <wp:align>center</wp:align>
          </wp:positionH>
          <wp:positionV relativeFrom="paragraph">
            <wp:posOffset>-180975</wp:posOffset>
          </wp:positionV>
          <wp:extent cx="4524375" cy="633730"/>
          <wp:effectExtent l="0" t="0" r="9525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+MSMT_barevne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24375" cy="6337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9387" w14:textId="77777777" w:rsidR="00D469DA" w:rsidRDefault="00D469D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74BF"/>
    <w:rsid w:val="00034616"/>
    <w:rsid w:val="00034EDA"/>
    <w:rsid w:val="0006063C"/>
    <w:rsid w:val="0015074B"/>
    <w:rsid w:val="001B7652"/>
    <w:rsid w:val="001F1CCC"/>
    <w:rsid w:val="0029639D"/>
    <w:rsid w:val="002D11D3"/>
    <w:rsid w:val="00326F90"/>
    <w:rsid w:val="00330665"/>
    <w:rsid w:val="00462CEA"/>
    <w:rsid w:val="00570F7D"/>
    <w:rsid w:val="0077011A"/>
    <w:rsid w:val="008B1AA4"/>
    <w:rsid w:val="008F4B50"/>
    <w:rsid w:val="009A595E"/>
    <w:rsid w:val="00A003BA"/>
    <w:rsid w:val="00AA1D8D"/>
    <w:rsid w:val="00AA55BA"/>
    <w:rsid w:val="00AD0817"/>
    <w:rsid w:val="00AE22B6"/>
    <w:rsid w:val="00B47730"/>
    <w:rsid w:val="00CB0664"/>
    <w:rsid w:val="00D1727A"/>
    <w:rsid w:val="00D469DA"/>
    <w:rsid w:val="00D73243"/>
    <w:rsid w:val="00DB5FD6"/>
    <w:rsid w:val="00E539AD"/>
    <w:rsid w:val="00F57F47"/>
    <w:rsid w:val="00FC693F"/>
    <w:rsid w:val="00FD5C5F"/>
    <w:rsid w:val="10A80F61"/>
    <w:rsid w:val="5C588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C27DA0"/>
  <w14:defaultImageDpi w14:val="300"/>
  <w15:docId w15:val="{5821DE38-023B-4998-B539-6D7C76A3E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ormaltextrun">
    <w:name w:val="normaltextrun"/>
    <w:basedOn w:val="Standardnpsmoodstavce"/>
    <w:rsid w:val="00AE22B6"/>
  </w:style>
  <w:style w:type="character" w:styleId="Odkaznakoment">
    <w:name w:val="annotation reference"/>
    <w:basedOn w:val="Standardnpsmoodstavce"/>
    <w:uiPriority w:val="99"/>
    <w:semiHidden/>
    <w:unhideWhenUsed/>
    <w:rsid w:val="00462C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62C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62C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2C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2C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62CEA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30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06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6A585E739ED408A00DD927ECA2DCA" ma:contentTypeVersion="3" ma:contentTypeDescription="Vytvoří nový dokument" ma:contentTypeScope="" ma:versionID="495f0242cdd76478a0d8217f37ff8074">
  <xsd:schema xmlns:xsd="http://www.w3.org/2001/XMLSchema" xmlns:xs="http://www.w3.org/2001/XMLSchema" xmlns:p="http://schemas.microsoft.com/office/2006/metadata/properties" xmlns:ns2="73f8b83c-4729-40f6-a905-b0fb54a10084" targetNamespace="http://schemas.microsoft.com/office/2006/metadata/properties" ma:root="true" ma:fieldsID="a8d759d3e7ddab7106fb9cd7df113268" ns2:_="">
    <xsd:import namespace="73f8b83c-4729-40f6-a905-b0fb54a10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8b83c-4729-40f6-a905-b0fb54a10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245520-8D42-4D7B-8885-82AF2440CC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00D2A6-B894-4F12-910A-D63D9453DD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A9F3F2-F1D5-4C67-9217-B78D7BD4E5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B4784C-6B5B-4D92-B6A5-511E4D2F1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8b83c-4729-40f6-a905-b0fb54a10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Klára Sedláčková</cp:lastModifiedBy>
  <cp:revision>8</cp:revision>
  <dcterms:created xsi:type="dcterms:W3CDTF">2026-05-07T17:46:00Z</dcterms:created>
  <dcterms:modified xsi:type="dcterms:W3CDTF">2026-06-10T08:32:00Z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0x010100D3E6A585E739ED408A00DD927ECA2DCA</vt:lpwstr>
  </property>
</Properties>
</file>